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7572B" w14:textId="77777777" w:rsidR="00871DCF" w:rsidRPr="00F75CA9" w:rsidRDefault="009D6B80" w:rsidP="00887CA2">
      <w:pPr>
        <w:jc w:val="center"/>
        <w:rPr>
          <w:rFonts w:ascii="Arial Narrow" w:hAnsi="Arial Narrow"/>
          <w:b/>
          <w:bCs/>
          <w:sz w:val="18"/>
          <w:szCs w:val="18"/>
        </w:rPr>
      </w:pPr>
      <w:r w:rsidRPr="00F75CA9">
        <w:rPr>
          <w:rFonts w:ascii="Arial Narrow" w:hAnsi="Arial Narrow"/>
          <w:b/>
          <w:bCs/>
          <w:sz w:val="18"/>
          <w:szCs w:val="18"/>
        </w:rPr>
        <w:t>CONVENIO INTERADMINISTRATIVO – CONTRATO No. 094-2025</w:t>
      </w:r>
    </w:p>
    <w:p w14:paraId="0BC7CF9C" w14:textId="77777777" w:rsidR="00871DCF" w:rsidRPr="00F75CA9" w:rsidRDefault="009D6B80" w:rsidP="00887CA2">
      <w:pPr>
        <w:rPr>
          <w:rFonts w:ascii="Arial Narrow" w:hAnsi="Arial Narrow"/>
          <w:b/>
          <w:bCs/>
          <w:sz w:val="18"/>
          <w:szCs w:val="18"/>
        </w:rPr>
      </w:pPr>
      <w:r w:rsidRPr="00F75CA9">
        <w:rPr>
          <w:rFonts w:ascii="Arial Narrow" w:hAnsi="Arial Narrow"/>
          <w:b/>
          <w:bCs/>
          <w:sz w:val="18"/>
          <w:szCs w:val="18"/>
        </w:rPr>
        <w:t>I. DATOS GENERALES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689"/>
        <w:gridCol w:w="6218"/>
      </w:tblGrid>
      <w:tr w:rsidR="00871DCF" w:rsidRPr="00F75CA9" w14:paraId="4C309A36" w14:textId="77777777" w:rsidTr="00124A03">
        <w:tc>
          <w:tcPr>
            <w:tcW w:w="1862" w:type="pct"/>
            <w:vAlign w:val="center"/>
          </w:tcPr>
          <w:p w14:paraId="0B7455FD" w14:textId="77777777" w:rsidR="00871DCF" w:rsidRPr="00F75CA9" w:rsidRDefault="009D6B80" w:rsidP="0012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Objeto del Convenio:</w:t>
            </w:r>
          </w:p>
        </w:tc>
        <w:tc>
          <w:tcPr>
            <w:tcW w:w="3138" w:type="pct"/>
            <w:vAlign w:val="center"/>
          </w:tcPr>
          <w:p w14:paraId="09138060" w14:textId="77777777" w:rsidR="00871DCF" w:rsidRPr="00F75CA9" w:rsidRDefault="009D6B80" w:rsidP="00124A03">
            <w:pPr>
              <w:pStyle w:val="Encabezado"/>
              <w:tabs>
                <w:tab w:val="clear" w:pos="4680"/>
                <w:tab w:val="clear" w:pos="9360"/>
              </w:tabs>
              <w:spacing w:line="276" w:lineRule="auto"/>
              <w:rPr>
                <w:rFonts w:ascii="Arial Narrow" w:hAnsi="Arial Narrow"/>
                <w:sz w:val="18"/>
                <w:szCs w:val="18"/>
              </w:rPr>
            </w:pPr>
            <w:r w:rsidRPr="00F75CA9">
              <w:rPr>
                <w:rFonts w:ascii="Arial Narrow" w:hAnsi="Arial Narrow"/>
                <w:sz w:val="18"/>
                <w:szCs w:val="18"/>
              </w:rPr>
              <w:t>Gerencia Integral del Proyecto “Mantenimiento y Adecuación de Escenarios Deportivos y su Área de Influencia, del Distrito de Cartagena”.</w:t>
            </w:r>
          </w:p>
        </w:tc>
      </w:tr>
      <w:tr w:rsidR="00871DCF" w:rsidRPr="00F75CA9" w14:paraId="569D2DDD" w14:textId="77777777" w:rsidTr="00124A03">
        <w:tc>
          <w:tcPr>
            <w:tcW w:w="1862" w:type="pct"/>
            <w:vAlign w:val="center"/>
          </w:tcPr>
          <w:p w14:paraId="7F98D5B4" w14:textId="77777777" w:rsidR="00871DCF" w:rsidRPr="00F75CA9" w:rsidRDefault="009D6B80" w:rsidP="0012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Contratante:</w:t>
            </w:r>
          </w:p>
        </w:tc>
        <w:tc>
          <w:tcPr>
            <w:tcW w:w="3138" w:type="pct"/>
            <w:vAlign w:val="center"/>
          </w:tcPr>
          <w:p w14:paraId="254B58DF" w14:textId="77777777" w:rsidR="00871DCF" w:rsidRPr="00F75CA9" w:rsidRDefault="009D6B80" w:rsidP="00124A03">
            <w:pPr>
              <w:rPr>
                <w:rFonts w:ascii="Arial Narrow" w:hAnsi="Arial Narrow"/>
                <w:sz w:val="18"/>
                <w:szCs w:val="18"/>
              </w:rPr>
            </w:pPr>
            <w:r w:rsidRPr="00F75CA9">
              <w:rPr>
                <w:rFonts w:ascii="Arial Narrow" w:hAnsi="Arial Narrow"/>
                <w:sz w:val="18"/>
                <w:szCs w:val="18"/>
              </w:rPr>
              <w:t>Instituto Distrital de Deporte y Recreación – IDER</w:t>
            </w:r>
          </w:p>
        </w:tc>
      </w:tr>
      <w:tr w:rsidR="00871DCF" w:rsidRPr="00F75CA9" w14:paraId="2AD9134E" w14:textId="77777777" w:rsidTr="00124A03">
        <w:tc>
          <w:tcPr>
            <w:tcW w:w="1862" w:type="pct"/>
            <w:vAlign w:val="center"/>
          </w:tcPr>
          <w:p w14:paraId="66F562BB" w14:textId="77777777" w:rsidR="00871DCF" w:rsidRPr="00F75CA9" w:rsidRDefault="009D6B80" w:rsidP="0012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Ejecutor / Gerente del Proyecto:</w:t>
            </w:r>
          </w:p>
        </w:tc>
        <w:tc>
          <w:tcPr>
            <w:tcW w:w="3138" w:type="pct"/>
            <w:vAlign w:val="center"/>
          </w:tcPr>
          <w:p w14:paraId="6ED98BE7" w14:textId="77777777" w:rsidR="00871DCF" w:rsidRPr="00F75CA9" w:rsidRDefault="009D6B80" w:rsidP="00124A03">
            <w:pPr>
              <w:rPr>
                <w:rFonts w:ascii="Arial Narrow" w:hAnsi="Arial Narrow"/>
                <w:sz w:val="18"/>
                <w:szCs w:val="18"/>
              </w:rPr>
            </w:pPr>
            <w:r w:rsidRPr="00F75CA9">
              <w:rPr>
                <w:rFonts w:ascii="Arial Narrow" w:hAnsi="Arial Narrow"/>
                <w:sz w:val="18"/>
                <w:szCs w:val="18"/>
              </w:rPr>
              <w:t>Empresa de Desarrollo Urbano de Bolívar – EDURBE S.A.</w:t>
            </w:r>
          </w:p>
        </w:tc>
      </w:tr>
      <w:tr w:rsidR="00871DCF" w:rsidRPr="00F75CA9" w14:paraId="0FAAFAA5" w14:textId="77777777" w:rsidTr="00124A03">
        <w:tc>
          <w:tcPr>
            <w:tcW w:w="1862" w:type="pct"/>
            <w:vAlign w:val="center"/>
          </w:tcPr>
          <w:p w14:paraId="64C670E0" w14:textId="77777777" w:rsidR="00871DCF" w:rsidRPr="00F75CA9" w:rsidRDefault="009D6B80" w:rsidP="0012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Número de Contrato Interadministrativo:</w:t>
            </w:r>
          </w:p>
        </w:tc>
        <w:tc>
          <w:tcPr>
            <w:tcW w:w="3138" w:type="pct"/>
            <w:vAlign w:val="center"/>
          </w:tcPr>
          <w:p w14:paraId="2BE51D8A" w14:textId="77777777" w:rsidR="00871DCF" w:rsidRPr="00F75CA9" w:rsidRDefault="009D6B80" w:rsidP="00124A03">
            <w:pPr>
              <w:rPr>
                <w:rFonts w:ascii="Arial Narrow" w:hAnsi="Arial Narrow"/>
                <w:sz w:val="18"/>
                <w:szCs w:val="18"/>
              </w:rPr>
            </w:pPr>
            <w:r w:rsidRPr="00F75CA9">
              <w:rPr>
                <w:rFonts w:ascii="Arial Narrow" w:hAnsi="Arial Narrow"/>
                <w:sz w:val="18"/>
                <w:szCs w:val="18"/>
              </w:rPr>
              <w:t>094-2025</w:t>
            </w:r>
          </w:p>
        </w:tc>
      </w:tr>
      <w:tr w:rsidR="00871DCF" w:rsidRPr="00F75CA9" w14:paraId="1C2CBC0B" w14:textId="77777777" w:rsidTr="00124A03">
        <w:tc>
          <w:tcPr>
            <w:tcW w:w="1862" w:type="pct"/>
            <w:vAlign w:val="center"/>
          </w:tcPr>
          <w:p w14:paraId="2D5E58AB" w14:textId="77777777" w:rsidR="00871DCF" w:rsidRPr="00F75CA9" w:rsidRDefault="009D6B80" w:rsidP="0012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Supervisor del Contrato IDER:</w:t>
            </w:r>
          </w:p>
        </w:tc>
        <w:tc>
          <w:tcPr>
            <w:tcW w:w="3138" w:type="pct"/>
            <w:vAlign w:val="center"/>
          </w:tcPr>
          <w:p w14:paraId="177C71F7" w14:textId="7AD63110" w:rsidR="00871DCF" w:rsidRPr="00F75CA9" w:rsidRDefault="009D6B80" w:rsidP="00124A03">
            <w:pPr>
              <w:rPr>
                <w:rFonts w:ascii="Arial Narrow" w:hAnsi="Arial Narrow"/>
                <w:sz w:val="18"/>
                <w:szCs w:val="18"/>
              </w:rPr>
            </w:pPr>
            <w:r w:rsidRPr="00A57163">
              <w:rPr>
                <w:rFonts w:ascii="Arial Narrow" w:hAnsi="Arial Narrow"/>
                <w:color w:val="FF0000"/>
                <w:sz w:val="18"/>
                <w:szCs w:val="18"/>
              </w:rPr>
              <w:t>Nombre – Cargo</w:t>
            </w:r>
          </w:p>
        </w:tc>
      </w:tr>
      <w:tr w:rsidR="00871DCF" w:rsidRPr="00F75CA9" w14:paraId="28875289" w14:textId="77777777" w:rsidTr="00124A03">
        <w:tc>
          <w:tcPr>
            <w:tcW w:w="1862" w:type="pct"/>
            <w:vAlign w:val="center"/>
          </w:tcPr>
          <w:p w14:paraId="7B36A505" w14:textId="77777777" w:rsidR="00871DCF" w:rsidRPr="00F75CA9" w:rsidRDefault="009D6B80" w:rsidP="0012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Almacenista Responsable:</w:t>
            </w:r>
          </w:p>
        </w:tc>
        <w:tc>
          <w:tcPr>
            <w:tcW w:w="3138" w:type="pct"/>
            <w:vAlign w:val="center"/>
          </w:tcPr>
          <w:p w14:paraId="7A65A567" w14:textId="36AE972E" w:rsidR="00871DCF" w:rsidRPr="00F75CA9" w:rsidRDefault="009D6B80" w:rsidP="00124A03">
            <w:pPr>
              <w:rPr>
                <w:rFonts w:ascii="Arial Narrow" w:hAnsi="Arial Narrow"/>
                <w:sz w:val="18"/>
                <w:szCs w:val="18"/>
              </w:rPr>
            </w:pPr>
            <w:r w:rsidRPr="00A57163">
              <w:rPr>
                <w:rFonts w:ascii="Arial Narrow" w:hAnsi="Arial Narrow"/>
                <w:color w:val="FF0000"/>
                <w:sz w:val="18"/>
                <w:szCs w:val="18"/>
              </w:rPr>
              <w:t>Nombre – Cargo</w:t>
            </w:r>
          </w:p>
        </w:tc>
      </w:tr>
    </w:tbl>
    <w:p w14:paraId="10E3FE2F" w14:textId="77777777" w:rsidR="00124A03" w:rsidRPr="00F75CA9" w:rsidRDefault="00124A03" w:rsidP="006646E2">
      <w:pPr>
        <w:spacing w:after="0"/>
        <w:rPr>
          <w:rFonts w:ascii="Arial Narrow" w:hAnsi="Arial Narrow"/>
          <w:b/>
          <w:bCs/>
          <w:sz w:val="18"/>
          <w:szCs w:val="18"/>
        </w:rPr>
      </w:pPr>
    </w:p>
    <w:p w14:paraId="6A761DD2" w14:textId="3E81B405" w:rsidR="00871DCF" w:rsidRPr="00F75CA9" w:rsidRDefault="009D6B80" w:rsidP="00124A03">
      <w:pPr>
        <w:rPr>
          <w:rFonts w:ascii="Arial Narrow" w:hAnsi="Arial Narrow"/>
          <w:b/>
          <w:bCs/>
          <w:sz w:val="18"/>
          <w:szCs w:val="18"/>
        </w:rPr>
      </w:pPr>
      <w:r w:rsidRPr="00F75CA9">
        <w:rPr>
          <w:rFonts w:ascii="Arial Narrow" w:hAnsi="Arial Narrow"/>
          <w:b/>
          <w:bCs/>
          <w:sz w:val="18"/>
          <w:szCs w:val="18"/>
        </w:rPr>
        <w:t>II. OBJETIVO DEL ACTA</w:t>
      </w:r>
    </w:p>
    <w:p w14:paraId="5062E924" w14:textId="77777777" w:rsidR="00871DCF" w:rsidRPr="00F75CA9" w:rsidRDefault="009D6B80" w:rsidP="006646E2">
      <w:pPr>
        <w:jc w:val="both"/>
        <w:rPr>
          <w:rFonts w:ascii="Arial Narrow" w:hAnsi="Arial Narrow"/>
          <w:b/>
          <w:bCs/>
          <w:sz w:val="18"/>
          <w:szCs w:val="18"/>
        </w:rPr>
      </w:pPr>
      <w:r w:rsidRPr="00F75CA9">
        <w:rPr>
          <w:rFonts w:ascii="Arial Narrow" w:hAnsi="Arial Narrow"/>
          <w:sz w:val="18"/>
          <w:szCs w:val="18"/>
        </w:rPr>
        <w:t xml:space="preserve">Dejar constancia de la recepción física y documental de bienes e insumos derivados del Contrato Interadministrativo </w:t>
      </w:r>
      <w:r w:rsidRPr="00F75CA9">
        <w:rPr>
          <w:rFonts w:ascii="Arial Narrow" w:hAnsi="Arial Narrow"/>
          <w:b/>
          <w:bCs/>
          <w:sz w:val="18"/>
          <w:szCs w:val="18"/>
        </w:rPr>
        <w:t>No. 094-2025</w:t>
      </w:r>
      <w:r w:rsidRPr="00F75CA9">
        <w:rPr>
          <w:rFonts w:ascii="Arial Narrow" w:hAnsi="Arial Narrow"/>
          <w:sz w:val="18"/>
          <w:szCs w:val="18"/>
        </w:rPr>
        <w:t xml:space="preserve">, entregados por </w:t>
      </w:r>
      <w:r w:rsidRPr="00F75CA9">
        <w:rPr>
          <w:rFonts w:ascii="Arial Narrow" w:hAnsi="Arial Narrow"/>
          <w:b/>
          <w:bCs/>
          <w:sz w:val="18"/>
          <w:szCs w:val="18"/>
        </w:rPr>
        <w:t>EDURBE S.A</w:t>
      </w:r>
      <w:r w:rsidRPr="00F75CA9">
        <w:rPr>
          <w:rFonts w:ascii="Arial Narrow" w:hAnsi="Arial Narrow"/>
          <w:sz w:val="18"/>
          <w:szCs w:val="18"/>
        </w:rPr>
        <w:t xml:space="preserve">., y verificados por el área de Almacén del </w:t>
      </w:r>
      <w:r w:rsidRPr="00F75CA9">
        <w:rPr>
          <w:rFonts w:ascii="Arial Narrow" w:hAnsi="Arial Narrow"/>
          <w:b/>
          <w:bCs/>
          <w:sz w:val="18"/>
          <w:szCs w:val="18"/>
        </w:rPr>
        <w:t>IDER.</w:t>
      </w:r>
    </w:p>
    <w:p w14:paraId="7D96DA79" w14:textId="77777777" w:rsidR="00871DCF" w:rsidRPr="00F75CA9" w:rsidRDefault="009D6B80" w:rsidP="006646E2">
      <w:pPr>
        <w:rPr>
          <w:rFonts w:ascii="Arial Narrow" w:hAnsi="Arial Narrow"/>
          <w:b/>
          <w:bCs/>
          <w:sz w:val="18"/>
          <w:szCs w:val="18"/>
        </w:rPr>
      </w:pPr>
      <w:r w:rsidRPr="00F75CA9">
        <w:rPr>
          <w:rFonts w:ascii="Arial Narrow" w:hAnsi="Arial Narrow"/>
          <w:b/>
          <w:bCs/>
          <w:sz w:val="18"/>
          <w:szCs w:val="18"/>
        </w:rPr>
        <w:t>III. DETALLE DE LA ENTREGA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2"/>
        <w:gridCol w:w="1747"/>
        <w:gridCol w:w="1633"/>
        <w:gridCol w:w="1633"/>
        <w:gridCol w:w="1633"/>
        <w:gridCol w:w="1629"/>
      </w:tblGrid>
      <w:tr w:rsidR="00871DCF" w:rsidRPr="00F75CA9" w14:paraId="4CB5B243" w14:textId="77777777" w:rsidTr="006646E2">
        <w:tc>
          <w:tcPr>
            <w:tcW w:w="824" w:type="pct"/>
            <w:vAlign w:val="center"/>
          </w:tcPr>
          <w:p w14:paraId="1F485057" w14:textId="77777777" w:rsidR="00871DCF" w:rsidRPr="00F75CA9" w:rsidRDefault="009D6B80" w:rsidP="006646E2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ÍTEM</w:t>
            </w:r>
          </w:p>
        </w:tc>
        <w:tc>
          <w:tcPr>
            <w:tcW w:w="882" w:type="pct"/>
            <w:vAlign w:val="center"/>
          </w:tcPr>
          <w:p w14:paraId="343EE12A" w14:textId="77777777" w:rsidR="00871DCF" w:rsidRPr="00F75CA9" w:rsidRDefault="009D6B80" w:rsidP="006646E2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DESCRIPCIÓN DEL MATERIAL</w:t>
            </w:r>
          </w:p>
        </w:tc>
        <w:tc>
          <w:tcPr>
            <w:tcW w:w="824" w:type="pct"/>
            <w:vAlign w:val="center"/>
          </w:tcPr>
          <w:p w14:paraId="6B50CDA4" w14:textId="77777777" w:rsidR="00871DCF" w:rsidRPr="00F75CA9" w:rsidRDefault="009D6B80" w:rsidP="006646E2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UNIDAD</w:t>
            </w:r>
          </w:p>
        </w:tc>
        <w:tc>
          <w:tcPr>
            <w:tcW w:w="824" w:type="pct"/>
            <w:vAlign w:val="center"/>
          </w:tcPr>
          <w:p w14:paraId="15EDEE10" w14:textId="77777777" w:rsidR="00871DCF" w:rsidRPr="00F75CA9" w:rsidRDefault="009D6B80" w:rsidP="006646E2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CANTIDAD</w:t>
            </w:r>
          </w:p>
        </w:tc>
        <w:tc>
          <w:tcPr>
            <w:tcW w:w="824" w:type="pct"/>
            <w:vAlign w:val="center"/>
          </w:tcPr>
          <w:p w14:paraId="63D29B6D" w14:textId="77777777" w:rsidR="00871DCF" w:rsidRPr="00F75CA9" w:rsidRDefault="009D6B80" w:rsidP="006646E2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VALOR UNITARIO</w:t>
            </w:r>
          </w:p>
        </w:tc>
        <w:tc>
          <w:tcPr>
            <w:tcW w:w="824" w:type="pct"/>
            <w:vAlign w:val="center"/>
          </w:tcPr>
          <w:p w14:paraId="21A1869B" w14:textId="77777777" w:rsidR="00871DCF" w:rsidRPr="00F75CA9" w:rsidRDefault="009D6B80" w:rsidP="006646E2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VALOR TOTAL</w:t>
            </w:r>
          </w:p>
        </w:tc>
      </w:tr>
      <w:tr w:rsidR="00871DCF" w:rsidRPr="00F75CA9" w14:paraId="42687858" w14:textId="77777777" w:rsidTr="006646E2">
        <w:tc>
          <w:tcPr>
            <w:tcW w:w="824" w:type="pct"/>
            <w:vAlign w:val="center"/>
          </w:tcPr>
          <w:p w14:paraId="718498E4" w14:textId="77777777" w:rsidR="00871DCF" w:rsidRPr="00F75CA9" w:rsidRDefault="009D6B80" w:rsidP="006646E2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57163">
              <w:rPr>
                <w:rFonts w:ascii="Arial Narrow" w:hAnsi="Arial Narrow"/>
                <w:b/>
                <w:bCs/>
                <w:color w:val="FF0000"/>
                <w:sz w:val="18"/>
                <w:szCs w:val="18"/>
              </w:rPr>
              <w:t>1</w:t>
            </w:r>
          </w:p>
        </w:tc>
        <w:tc>
          <w:tcPr>
            <w:tcW w:w="882" w:type="pct"/>
            <w:vAlign w:val="center"/>
          </w:tcPr>
          <w:p w14:paraId="06EA59E5" w14:textId="77777777" w:rsidR="00871DCF" w:rsidRPr="00F75CA9" w:rsidRDefault="009D6B80" w:rsidP="006646E2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57163">
              <w:rPr>
                <w:rFonts w:ascii="Arial Narrow" w:hAnsi="Arial Narrow"/>
                <w:b/>
                <w:bCs/>
                <w:color w:val="FF0000"/>
                <w:sz w:val="18"/>
                <w:szCs w:val="18"/>
              </w:rPr>
              <w:t>Sillas gradería polipropileno</w:t>
            </w:r>
          </w:p>
        </w:tc>
        <w:tc>
          <w:tcPr>
            <w:tcW w:w="824" w:type="pct"/>
            <w:vAlign w:val="center"/>
          </w:tcPr>
          <w:p w14:paraId="67874B6E" w14:textId="77777777" w:rsidR="00871DCF" w:rsidRPr="00A57163" w:rsidRDefault="009D6B80" w:rsidP="006646E2">
            <w:pPr>
              <w:spacing w:after="0"/>
              <w:jc w:val="center"/>
              <w:rPr>
                <w:rFonts w:ascii="Arial Narrow" w:hAnsi="Arial Narrow"/>
                <w:b/>
                <w:bCs/>
                <w:color w:val="FF0000"/>
                <w:sz w:val="18"/>
                <w:szCs w:val="18"/>
              </w:rPr>
            </w:pPr>
            <w:r w:rsidRPr="00A57163">
              <w:rPr>
                <w:rFonts w:ascii="Arial Narrow" w:hAnsi="Arial Narrow"/>
                <w:b/>
                <w:bCs/>
                <w:color w:val="FF0000"/>
                <w:sz w:val="18"/>
                <w:szCs w:val="18"/>
              </w:rPr>
              <w:t>UND</w:t>
            </w:r>
          </w:p>
        </w:tc>
        <w:tc>
          <w:tcPr>
            <w:tcW w:w="824" w:type="pct"/>
            <w:vAlign w:val="center"/>
          </w:tcPr>
          <w:p w14:paraId="4C659F5D" w14:textId="77777777" w:rsidR="00871DCF" w:rsidRPr="00A57163" w:rsidRDefault="009D6B80" w:rsidP="006646E2">
            <w:pPr>
              <w:spacing w:after="0"/>
              <w:jc w:val="center"/>
              <w:rPr>
                <w:rFonts w:ascii="Arial Narrow" w:hAnsi="Arial Narrow"/>
                <w:b/>
                <w:bCs/>
                <w:color w:val="FF0000"/>
                <w:sz w:val="18"/>
                <w:szCs w:val="18"/>
              </w:rPr>
            </w:pPr>
            <w:r w:rsidRPr="00A57163">
              <w:rPr>
                <w:rFonts w:ascii="Arial Narrow" w:hAnsi="Arial Narrow"/>
                <w:b/>
                <w:bCs/>
                <w:color w:val="FF0000"/>
                <w:sz w:val="18"/>
                <w:szCs w:val="18"/>
              </w:rPr>
              <w:t>150</w:t>
            </w:r>
          </w:p>
        </w:tc>
        <w:tc>
          <w:tcPr>
            <w:tcW w:w="824" w:type="pct"/>
            <w:vAlign w:val="center"/>
          </w:tcPr>
          <w:p w14:paraId="719F9BE8" w14:textId="77777777" w:rsidR="00871DCF" w:rsidRPr="00A57163" w:rsidRDefault="009D6B80" w:rsidP="006646E2">
            <w:pPr>
              <w:spacing w:after="0"/>
              <w:jc w:val="center"/>
              <w:rPr>
                <w:rFonts w:ascii="Arial Narrow" w:hAnsi="Arial Narrow"/>
                <w:b/>
                <w:bCs/>
                <w:color w:val="FF0000"/>
                <w:sz w:val="18"/>
                <w:szCs w:val="18"/>
              </w:rPr>
            </w:pPr>
            <w:r w:rsidRPr="00A57163">
              <w:rPr>
                <w:rFonts w:ascii="Arial Narrow" w:hAnsi="Arial Narrow"/>
                <w:b/>
                <w:bCs/>
                <w:color w:val="FF0000"/>
                <w:sz w:val="18"/>
                <w:szCs w:val="18"/>
              </w:rPr>
              <w:t>$98.000</w:t>
            </w:r>
          </w:p>
        </w:tc>
        <w:tc>
          <w:tcPr>
            <w:tcW w:w="824" w:type="pct"/>
            <w:vAlign w:val="center"/>
          </w:tcPr>
          <w:p w14:paraId="132D0D6B" w14:textId="77777777" w:rsidR="00871DCF" w:rsidRPr="00A57163" w:rsidRDefault="009D6B80" w:rsidP="006646E2">
            <w:pPr>
              <w:spacing w:after="0"/>
              <w:jc w:val="center"/>
              <w:rPr>
                <w:rFonts w:ascii="Arial Narrow" w:hAnsi="Arial Narrow"/>
                <w:b/>
                <w:bCs/>
                <w:color w:val="FF0000"/>
                <w:sz w:val="18"/>
                <w:szCs w:val="18"/>
              </w:rPr>
            </w:pPr>
            <w:r w:rsidRPr="00A57163">
              <w:rPr>
                <w:rFonts w:ascii="Arial Narrow" w:hAnsi="Arial Narrow"/>
                <w:b/>
                <w:bCs/>
                <w:color w:val="FF0000"/>
                <w:sz w:val="18"/>
                <w:szCs w:val="18"/>
              </w:rPr>
              <w:t>$14.700.000</w:t>
            </w:r>
          </w:p>
        </w:tc>
      </w:tr>
    </w:tbl>
    <w:p w14:paraId="783F503E" w14:textId="77777777" w:rsidR="006646E2" w:rsidRPr="00F75CA9" w:rsidRDefault="006646E2" w:rsidP="006646E2">
      <w:pPr>
        <w:spacing w:after="0"/>
        <w:rPr>
          <w:rFonts w:ascii="Arial Narrow" w:hAnsi="Arial Narrow"/>
          <w:sz w:val="18"/>
          <w:szCs w:val="18"/>
        </w:rPr>
      </w:pPr>
    </w:p>
    <w:p w14:paraId="3CDDA3D5" w14:textId="109D291F" w:rsidR="00871DCF" w:rsidRPr="00F75CA9" w:rsidRDefault="009D6B80" w:rsidP="006646E2">
      <w:pPr>
        <w:rPr>
          <w:rFonts w:ascii="Arial Narrow" w:hAnsi="Arial Narrow"/>
          <w:sz w:val="18"/>
          <w:szCs w:val="18"/>
        </w:rPr>
      </w:pPr>
      <w:r w:rsidRPr="00F75CA9">
        <w:rPr>
          <w:rFonts w:ascii="Arial Narrow" w:hAnsi="Arial Narrow"/>
          <w:sz w:val="18"/>
          <w:szCs w:val="18"/>
        </w:rPr>
        <w:t>Se anexa copia de la relación detallada del acta de entrega emitida por EDURBE e informe técnico respectivo.</w:t>
      </w:r>
    </w:p>
    <w:p w14:paraId="1DE2F062" w14:textId="77777777" w:rsidR="00871DCF" w:rsidRPr="00F75CA9" w:rsidRDefault="009D6B80" w:rsidP="00025ABC">
      <w:pPr>
        <w:rPr>
          <w:rFonts w:ascii="Arial Narrow" w:hAnsi="Arial Narrow"/>
          <w:b/>
          <w:bCs/>
          <w:sz w:val="18"/>
          <w:szCs w:val="18"/>
        </w:rPr>
      </w:pPr>
      <w:r w:rsidRPr="00F75CA9">
        <w:rPr>
          <w:rFonts w:ascii="Arial Narrow" w:hAnsi="Arial Narrow"/>
          <w:b/>
          <w:bCs/>
          <w:sz w:val="18"/>
          <w:szCs w:val="18"/>
        </w:rPr>
        <w:t>IV. SOPORTES DE LA ENTREGA</w:t>
      </w:r>
    </w:p>
    <w:p w14:paraId="262C9673" w14:textId="669ACA2E" w:rsidR="00871DCF" w:rsidRPr="00F75CA9" w:rsidRDefault="009D6B80">
      <w:pPr>
        <w:rPr>
          <w:rFonts w:ascii="Arial Narrow" w:hAnsi="Arial Narrow"/>
          <w:sz w:val="18"/>
          <w:szCs w:val="18"/>
        </w:rPr>
      </w:pPr>
      <w:r w:rsidRPr="00F75CA9">
        <w:rPr>
          <w:rFonts w:ascii="Arial Narrow" w:hAnsi="Arial Narrow"/>
          <w:sz w:val="18"/>
          <w:szCs w:val="18"/>
        </w:rPr>
        <w:t>- Factura / Acta de entrega emitida por EDURBE: Número / Fecha</w:t>
      </w:r>
      <w:r w:rsidRPr="00F75CA9">
        <w:rPr>
          <w:rFonts w:ascii="Arial Narrow" w:hAnsi="Arial Narrow"/>
          <w:sz w:val="18"/>
          <w:szCs w:val="18"/>
        </w:rPr>
        <w:br/>
        <w:t>- Soporte fotográfico (antes, durante y después de la entrega)</w:t>
      </w:r>
      <w:r w:rsidRPr="00F75CA9">
        <w:rPr>
          <w:rFonts w:ascii="Arial Narrow" w:hAnsi="Arial Narrow"/>
          <w:sz w:val="18"/>
          <w:szCs w:val="18"/>
        </w:rPr>
        <w:br/>
        <w:t>- Informe de supervisión técnica EDURBE aprobado por IDER</w:t>
      </w:r>
      <w:r w:rsidRPr="00F75CA9">
        <w:rPr>
          <w:rFonts w:ascii="Arial Narrow" w:hAnsi="Arial Narrow"/>
          <w:sz w:val="18"/>
          <w:szCs w:val="18"/>
        </w:rPr>
        <w:br/>
        <w:t>- Bitácora de entrega (si aplica)</w:t>
      </w:r>
    </w:p>
    <w:p w14:paraId="1794921F" w14:textId="77777777" w:rsidR="00871DCF" w:rsidRPr="00F75CA9" w:rsidRDefault="009D6B80" w:rsidP="003C2D2B">
      <w:pPr>
        <w:rPr>
          <w:rFonts w:ascii="Arial Narrow" w:hAnsi="Arial Narrow"/>
          <w:b/>
          <w:bCs/>
          <w:sz w:val="18"/>
          <w:szCs w:val="18"/>
        </w:rPr>
      </w:pPr>
      <w:r w:rsidRPr="00F75CA9">
        <w:rPr>
          <w:rFonts w:ascii="Arial Narrow" w:hAnsi="Arial Narrow"/>
          <w:b/>
          <w:bCs/>
          <w:sz w:val="18"/>
          <w:szCs w:val="18"/>
        </w:rPr>
        <w:t>V. OBSERVACIONES</w:t>
      </w:r>
    </w:p>
    <w:p w14:paraId="39B668A8" w14:textId="40DE711D" w:rsidR="00871DCF" w:rsidRPr="00F75CA9" w:rsidRDefault="003C2D2B">
      <w:pPr>
        <w:rPr>
          <w:rFonts w:ascii="Arial Narrow" w:hAnsi="Arial Narrow"/>
          <w:color w:val="FF0000"/>
          <w:sz w:val="18"/>
          <w:szCs w:val="18"/>
        </w:rPr>
      </w:pPr>
      <w:r w:rsidRPr="00F75CA9">
        <w:rPr>
          <w:rFonts w:ascii="Arial Narrow" w:hAnsi="Arial Narrow"/>
          <w:color w:val="FF0000"/>
          <w:sz w:val="18"/>
          <w:szCs w:val="18"/>
        </w:rPr>
        <w:t>(</w:t>
      </w:r>
      <w:r w:rsidR="009D6B80" w:rsidRPr="00F75CA9">
        <w:rPr>
          <w:rFonts w:ascii="Arial Narrow" w:hAnsi="Arial Narrow"/>
          <w:color w:val="FF0000"/>
          <w:sz w:val="18"/>
          <w:szCs w:val="18"/>
        </w:rPr>
        <w:t>Indicar cualquier anomalía, daño, diferencia en cantidades, observaciones del personal del almacén, etc.</w:t>
      </w:r>
      <w:r w:rsidRPr="00F75CA9">
        <w:rPr>
          <w:rFonts w:ascii="Arial Narrow" w:hAnsi="Arial Narrow"/>
          <w:color w:val="FF0000"/>
          <w:sz w:val="18"/>
          <w:szCs w:val="18"/>
        </w:rPr>
        <w:t>)</w:t>
      </w:r>
    </w:p>
    <w:p w14:paraId="25D9D41E" w14:textId="77777777" w:rsidR="00871DCF" w:rsidRPr="00F75CA9" w:rsidRDefault="009D6B80" w:rsidP="003C2D2B">
      <w:pPr>
        <w:rPr>
          <w:rFonts w:ascii="Arial Narrow" w:hAnsi="Arial Narrow"/>
          <w:b/>
          <w:bCs/>
          <w:sz w:val="18"/>
          <w:szCs w:val="18"/>
        </w:rPr>
      </w:pPr>
      <w:r w:rsidRPr="00F75CA9">
        <w:rPr>
          <w:rFonts w:ascii="Arial Narrow" w:hAnsi="Arial Narrow"/>
          <w:b/>
          <w:bCs/>
          <w:sz w:val="18"/>
          <w:szCs w:val="18"/>
        </w:rPr>
        <w:t>VI. CONCLUSIÓN</w:t>
      </w:r>
    </w:p>
    <w:p w14:paraId="30AB49A2" w14:textId="77777777" w:rsidR="00871DCF" w:rsidRPr="00F75CA9" w:rsidRDefault="009D6B80" w:rsidP="0081183D">
      <w:pPr>
        <w:jc w:val="both"/>
        <w:rPr>
          <w:rFonts w:ascii="Arial Narrow" w:hAnsi="Arial Narrow"/>
          <w:sz w:val="18"/>
          <w:szCs w:val="18"/>
        </w:rPr>
      </w:pPr>
      <w:r w:rsidRPr="00F75CA9">
        <w:rPr>
          <w:rFonts w:ascii="Arial Narrow" w:hAnsi="Arial Narrow"/>
          <w:sz w:val="18"/>
          <w:szCs w:val="18"/>
        </w:rPr>
        <w:t>Recibidos los bienes a satisfacción por el área de Almacén General del IDER, y registrados en el inventario correspondiente. Esta acta forma parte del soporte documental para la trazabilidad de la ejecución del contrato interadministrativo No. 094-2025.</w:t>
      </w:r>
    </w:p>
    <w:p w14:paraId="36349150" w14:textId="357C1F69" w:rsidR="00871DCF" w:rsidRPr="00F75CA9" w:rsidRDefault="009D6B80" w:rsidP="00AE3196">
      <w:pPr>
        <w:rPr>
          <w:rFonts w:ascii="Arial Narrow" w:hAnsi="Arial Narrow"/>
          <w:b/>
          <w:bCs/>
          <w:sz w:val="18"/>
          <w:szCs w:val="18"/>
        </w:rPr>
      </w:pPr>
      <w:r w:rsidRPr="00F75CA9">
        <w:rPr>
          <w:rFonts w:ascii="Arial Narrow" w:hAnsi="Arial Narrow"/>
          <w:b/>
          <w:bCs/>
          <w:sz w:val="18"/>
          <w:szCs w:val="18"/>
        </w:rPr>
        <w:t>VII. FIRMAS</w:t>
      </w:r>
    </w:p>
    <w:p w14:paraId="75CDCBCB" w14:textId="731023FA" w:rsidR="00A57FB9" w:rsidRPr="00F75CA9" w:rsidRDefault="00A57FB9" w:rsidP="00AE3196">
      <w:pPr>
        <w:rPr>
          <w:rFonts w:ascii="Arial Narrow" w:hAnsi="Arial Narrow"/>
          <w:b/>
          <w:bCs/>
          <w:sz w:val="18"/>
          <w:szCs w:val="18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340"/>
        <w:gridCol w:w="805"/>
        <w:gridCol w:w="2257"/>
        <w:gridCol w:w="1113"/>
        <w:gridCol w:w="2596"/>
      </w:tblGrid>
      <w:tr w:rsidR="00D806A9" w:rsidRPr="00F75CA9" w14:paraId="1E238158" w14:textId="77777777" w:rsidTr="007F0406">
        <w:trPr>
          <w:trHeight w:val="397"/>
        </w:trPr>
        <w:tc>
          <w:tcPr>
            <w:tcW w:w="406" w:type="pct"/>
            <w:vAlign w:val="center"/>
          </w:tcPr>
          <w:p w14:paraId="3EBEBAAF" w14:textId="3EE49A82" w:rsidR="00A57FB9" w:rsidRPr="00F75CA9" w:rsidRDefault="00807F21" w:rsidP="007F0406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Recibe:</w:t>
            </w:r>
          </w:p>
        </w:tc>
        <w:tc>
          <w:tcPr>
            <w:tcW w:w="1180" w:type="pct"/>
            <w:vAlign w:val="center"/>
          </w:tcPr>
          <w:p w14:paraId="360CAC75" w14:textId="77777777" w:rsidR="00A57FB9" w:rsidRPr="00F75CA9" w:rsidRDefault="00A57FB9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406" w:type="pct"/>
            <w:vAlign w:val="center"/>
          </w:tcPr>
          <w:p w14:paraId="1F40D906" w14:textId="25B221C8" w:rsidR="00A57FB9" w:rsidRPr="00F75CA9" w:rsidRDefault="00AB468C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Entrega:</w:t>
            </w:r>
          </w:p>
        </w:tc>
        <w:tc>
          <w:tcPr>
            <w:tcW w:w="1138" w:type="pct"/>
            <w:vAlign w:val="center"/>
          </w:tcPr>
          <w:p w14:paraId="15D290D3" w14:textId="77777777" w:rsidR="00A57FB9" w:rsidRPr="00F75CA9" w:rsidRDefault="00A57FB9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561" w:type="pct"/>
            <w:vAlign w:val="center"/>
          </w:tcPr>
          <w:p w14:paraId="4A0AB9BB" w14:textId="707F7367" w:rsidR="00A57FB9" w:rsidRPr="00F75CA9" w:rsidRDefault="009F2F87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Supervisión:</w:t>
            </w:r>
          </w:p>
        </w:tc>
        <w:tc>
          <w:tcPr>
            <w:tcW w:w="1309" w:type="pct"/>
            <w:vAlign w:val="center"/>
          </w:tcPr>
          <w:p w14:paraId="188414ED" w14:textId="77777777" w:rsidR="00A57FB9" w:rsidRPr="00F75CA9" w:rsidRDefault="00A57FB9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  <w:tr w:rsidR="00D806A9" w:rsidRPr="00F75CA9" w14:paraId="317F00BF" w14:textId="77777777" w:rsidTr="007F0406">
        <w:trPr>
          <w:trHeight w:val="397"/>
        </w:trPr>
        <w:tc>
          <w:tcPr>
            <w:tcW w:w="406" w:type="pct"/>
            <w:vAlign w:val="center"/>
          </w:tcPr>
          <w:p w14:paraId="5325DE1E" w14:textId="285AB12E" w:rsidR="00A57FB9" w:rsidRPr="00F75CA9" w:rsidRDefault="00807F21" w:rsidP="007F0406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Nombre:</w:t>
            </w:r>
          </w:p>
        </w:tc>
        <w:tc>
          <w:tcPr>
            <w:tcW w:w="1180" w:type="pct"/>
            <w:vAlign w:val="center"/>
          </w:tcPr>
          <w:p w14:paraId="6EC6F3DF" w14:textId="77777777" w:rsidR="00A57FB9" w:rsidRPr="00F75CA9" w:rsidRDefault="00A57FB9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406" w:type="pct"/>
            <w:vAlign w:val="center"/>
          </w:tcPr>
          <w:p w14:paraId="61869D15" w14:textId="742654A9" w:rsidR="00A57FB9" w:rsidRPr="00F75CA9" w:rsidRDefault="00AB468C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Nombre:</w:t>
            </w:r>
          </w:p>
        </w:tc>
        <w:tc>
          <w:tcPr>
            <w:tcW w:w="1138" w:type="pct"/>
            <w:vAlign w:val="center"/>
          </w:tcPr>
          <w:p w14:paraId="04451E33" w14:textId="77777777" w:rsidR="00A57FB9" w:rsidRPr="00F75CA9" w:rsidRDefault="00A57FB9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561" w:type="pct"/>
            <w:vAlign w:val="center"/>
          </w:tcPr>
          <w:p w14:paraId="6AA44FC2" w14:textId="72EDBF1A" w:rsidR="00A57FB9" w:rsidRPr="00F75CA9" w:rsidRDefault="009F2F87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Nombre:</w:t>
            </w:r>
          </w:p>
        </w:tc>
        <w:tc>
          <w:tcPr>
            <w:tcW w:w="1309" w:type="pct"/>
            <w:vAlign w:val="center"/>
          </w:tcPr>
          <w:p w14:paraId="3C94BF63" w14:textId="77777777" w:rsidR="00A57FB9" w:rsidRPr="00F75CA9" w:rsidRDefault="00A57FB9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  <w:tr w:rsidR="00D806A9" w:rsidRPr="00F75CA9" w14:paraId="5B6B5FC8" w14:textId="77777777" w:rsidTr="007F0406">
        <w:trPr>
          <w:trHeight w:val="397"/>
        </w:trPr>
        <w:tc>
          <w:tcPr>
            <w:tcW w:w="406" w:type="pct"/>
            <w:vAlign w:val="center"/>
          </w:tcPr>
          <w:p w14:paraId="704C79AC" w14:textId="18957BEC" w:rsidR="00A57FB9" w:rsidRPr="00F75CA9" w:rsidRDefault="00AB468C" w:rsidP="007F0406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Cargo:</w:t>
            </w:r>
          </w:p>
        </w:tc>
        <w:tc>
          <w:tcPr>
            <w:tcW w:w="1180" w:type="pct"/>
            <w:vAlign w:val="center"/>
          </w:tcPr>
          <w:p w14:paraId="40E4B6F7" w14:textId="1DB36947" w:rsidR="00A57FB9" w:rsidRPr="00F75CA9" w:rsidRDefault="009F2F87" w:rsidP="00D806A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Almacenista General – IDER</w:t>
            </w:r>
          </w:p>
        </w:tc>
        <w:tc>
          <w:tcPr>
            <w:tcW w:w="406" w:type="pct"/>
            <w:vAlign w:val="center"/>
          </w:tcPr>
          <w:p w14:paraId="214C08C2" w14:textId="39BFD1AC" w:rsidR="00A57FB9" w:rsidRPr="00F75CA9" w:rsidRDefault="00AB468C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Cargo:</w:t>
            </w:r>
          </w:p>
        </w:tc>
        <w:tc>
          <w:tcPr>
            <w:tcW w:w="1138" w:type="pct"/>
            <w:vAlign w:val="center"/>
          </w:tcPr>
          <w:p w14:paraId="7CF8CAF2" w14:textId="746C7D64" w:rsidR="00A57FB9" w:rsidRPr="00F75CA9" w:rsidRDefault="009F2F87" w:rsidP="00D806A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Representante EDURBE</w:t>
            </w:r>
          </w:p>
        </w:tc>
        <w:tc>
          <w:tcPr>
            <w:tcW w:w="561" w:type="pct"/>
            <w:vAlign w:val="center"/>
          </w:tcPr>
          <w:p w14:paraId="6F8EA943" w14:textId="0EDB76A9" w:rsidR="00A57FB9" w:rsidRPr="00F75CA9" w:rsidRDefault="009F2F87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Cargo:</w:t>
            </w:r>
          </w:p>
        </w:tc>
        <w:tc>
          <w:tcPr>
            <w:tcW w:w="1309" w:type="pct"/>
            <w:vAlign w:val="center"/>
          </w:tcPr>
          <w:p w14:paraId="4F005937" w14:textId="3D84CA1C" w:rsidR="00A57FB9" w:rsidRPr="00F75CA9" w:rsidRDefault="009F2F87" w:rsidP="00D806A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Supervisor del Contrato – IDER</w:t>
            </w:r>
          </w:p>
        </w:tc>
      </w:tr>
      <w:tr w:rsidR="00D806A9" w:rsidRPr="00F75CA9" w14:paraId="06AD6017" w14:textId="77777777" w:rsidTr="007F0406">
        <w:trPr>
          <w:trHeight w:val="397"/>
        </w:trPr>
        <w:tc>
          <w:tcPr>
            <w:tcW w:w="406" w:type="pct"/>
            <w:vAlign w:val="center"/>
          </w:tcPr>
          <w:p w14:paraId="41465C77" w14:textId="42D43095" w:rsidR="00A57FB9" w:rsidRPr="00F75CA9" w:rsidRDefault="00AB468C" w:rsidP="007F0406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Firma: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vAlign w:val="center"/>
          </w:tcPr>
          <w:p w14:paraId="43560EC8" w14:textId="77777777" w:rsidR="00A57FB9" w:rsidRPr="00F75CA9" w:rsidRDefault="00A57FB9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406" w:type="pct"/>
            <w:vAlign w:val="center"/>
          </w:tcPr>
          <w:p w14:paraId="5781E86B" w14:textId="447CF4A3" w:rsidR="00A57FB9" w:rsidRPr="00F75CA9" w:rsidRDefault="00AB468C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Firma: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vAlign w:val="center"/>
          </w:tcPr>
          <w:p w14:paraId="2DBE41F0" w14:textId="77777777" w:rsidR="00A57FB9" w:rsidRPr="00F75CA9" w:rsidRDefault="00A57FB9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561" w:type="pct"/>
            <w:vAlign w:val="center"/>
          </w:tcPr>
          <w:p w14:paraId="76F471B2" w14:textId="07E69930" w:rsidR="00A57FB9" w:rsidRPr="00F75CA9" w:rsidRDefault="00626FAF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CA9">
              <w:rPr>
                <w:rFonts w:ascii="Arial Narrow" w:hAnsi="Arial Narrow"/>
                <w:b/>
                <w:bCs/>
                <w:sz w:val="18"/>
                <w:szCs w:val="18"/>
              </w:rPr>
              <w:t>Firma:</w:t>
            </w:r>
          </w:p>
        </w:tc>
        <w:tc>
          <w:tcPr>
            <w:tcW w:w="1309" w:type="pct"/>
            <w:tcBorders>
              <w:bottom w:val="single" w:sz="4" w:space="0" w:color="auto"/>
            </w:tcBorders>
            <w:vAlign w:val="center"/>
          </w:tcPr>
          <w:p w14:paraId="1ABAADE1" w14:textId="77777777" w:rsidR="00A57FB9" w:rsidRPr="00F75CA9" w:rsidRDefault="00A57FB9" w:rsidP="00626FAF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</w:tbl>
    <w:p w14:paraId="4D412A20" w14:textId="6BBFCE64" w:rsidR="00A57FB9" w:rsidRDefault="00A57FB9" w:rsidP="007F0406">
      <w:pPr>
        <w:rPr>
          <w:rFonts w:ascii="Arial Narrow" w:hAnsi="Arial Narrow"/>
          <w:b/>
          <w:bCs/>
          <w:sz w:val="18"/>
          <w:szCs w:val="18"/>
        </w:rPr>
      </w:pPr>
    </w:p>
    <w:p w14:paraId="385DBBC1" w14:textId="7EF8A477" w:rsidR="003D5EE2" w:rsidRDefault="003D5EE2" w:rsidP="007F0406">
      <w:pPr>
        <w:rPr>
          <w:rFonts w:ascii="Arial Narrow" w:hAnsi="Arial Narrow"/>
          <w:b/>
          <w:bCs/>
          <w:sz w:val="18"/>
          <w:szCs w:val="18"/>
        </w:rPr>
      </w:pPr>
    </w:p>
    <w:p w14:paraId="23CA62C4" w14:textId="263BC4A8" w:rsidR="003D5EE2" w:rsidRDefault="003D5EE2" w:rsidP="007F0406">
      <w:pPr>
        <w:rPr>
          <w:rFonts w:ascii="Arial Narrow" w:hAnsi="Arial Narrow"/>
          <w:b/>
          <w:bCs/>
          <w:sz w:val="18"/>
          <w:szCs w:val="18"/>
        </w:rPr>
      </w:pPr>
    </w:p>
    <w:sectPr w:rsidR="003D5EE2" w:rsidSect="00AE3196">
      <w:headerReference w:type="default" r:id="rId8"/>
      <w:pgSz w:w="12185" w:h="17861" w:code="345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98422" w14:textId="77777777" w:rsidR="0089159F" w:rsidRDefault="0089159F" w:rsidP="007A743D">
      <w:pPr>
        <w:spacing w:after="0" w:line="240" w:lineRule="auto"/>
      </w:pPr>
      <w:r>
        <w:separator/>
      </w:r>
    </w:p>
  </w:endnote>
  <w:endnote w:type="continuationSeparator" w:id="0">
    <w:p w14:paraId="3F050952" w14:textId="77777777" w:rsidR="0089159F" w:rsidRDefault="0089159F" w:rsidP="007A7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C2733" w14:textId="77777777" w:rsidR="0089159F" w:rsidRDefault="0089159F" w:rsidP="007A743D">
      <w:pPr>
        <w:spacing w:after="0" w:line="240" w:lineRule="auto"/>
      </w:pPr>
      <w:r>
        <w:separator/>
      </w:r>
    </w:p>
  </w:footnote>
  <w:footnote w:type="continuationSeparator" w:id="0">
    <w:p w14:paraId="526A1B0C" w14:textId="77777777" w:rsidR="0089159F" w:rsidRDefault="0089159F" w:rsidP="007A7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63"/>
      <w:gridCol w:w="1183"/>
      <w:gridCol w:w="2221"/>
      <w:gridCol w:w="834"/>
      <w:gridCol w:w="1506"/>
    </w:tblGrid>
    <w:tr w:rsidR="007A743D" w:rsidRPr="007A743D" w14:paraId="6BC753DB" w14:textId="77777777" w:rsidTr="00847247">
      <w:trPr>
        <w:trHeight w:val="330"/>
      </w:trPr>
      <w:tc>
        <w:tcPr>
          <w:tcW w:w="2101" w:type="pct"/>
          <w:vMerge w:val="restart"/>
          <w:vAlign w:val="center"/>
        </w:tcPr>
        <w:p w14:paraId="60817FC6" w14:textId="77777777" w:rsidR="007A743D" w:rsidRPr="007A743D" w:rsidRDefault="007A743D" w:rsidP="007A743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7A743D">
            <w:rPr>
              <w:rFonts w:ascii="Calibri" w:eastAsia="Calibri" w:hAnsi="Calibri" w:cs="Times New Roman"/>
              <w:noProof/>
              <w:lang w:eastAsia="es-CO"/>
            </w:rPr>
            <w:drawing>
              <wp:inline distT="0" distB="0" distL="0" distR="0" wp14:anchorId="5B16389B" wp14:editId="1EE1E155">
                <wp:extent cx="2504365" cy="442010"/>
                <wp:effectExtent l="0" t="0" r="0" b="0"/>
                <wp:docPr id="1473394994" name="Imagen 147339499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6542" cy="4547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99" w:type="pct"/>
          <w:gridSpan w:val="4"/>
          <w:vAlign w:val="center"/>
        </w:tcPr>
        <w:p w14:paraId="630FAF5C" w14:textId="77777777" w:rsidR="007A743D" w:rsidRPr="007A743D" w:rsidRDefault="007A743D" w:rsidP="007A743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7A743D">
            <w:rPr>
              <w:rFonts w:ascii="Arial Narrow" w:eastAsia="Times New Roman" w:hAnsi="Arial Narrow" w:cs="Times New Roman"/>
              <w:lang w:val="es-ES_tradnl" w:eastAsia="es-ES"/>
            </w:rPr>
            <w:t>Instituto Distrital de Deporte y Recreación</w:t>
          </w:r>
        </w:p>
      </w:tc>
    </w:tr>
    <w:tr w:rsidR="00AE25DD" w:rsidRPr="007A743D" w14:paraId="12D2192C" w14:textId="77777777" w:rsidTr="00847247">
      <w:trPr>
        <w:trHeight w:val="330"/>
      </w:trPr>
      <w:tc>
        <w:tcPr>
          <w:tcW w:w="2101" w:type="pct"/>
          <w:vMerge/>
        </w:tcPr>
        <w:p w14:paraId="58E8E6ED" w14:textId="77777777" w:rsidR="007A743D" w:rsidRPr="007A743D" w:rsidRDefault="007A743D" w:rsidP="007A743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97" w:type="pct"/>
          <w:vAlign w:val="center"/>
        </w:tcPr>
        <w:p w14:paraId="79F0015D" w14:textId="77777777" w:rsidR="007A743D" w:rsidRPr="007A743D" w:rsidRDefault="007A743D" w:rsidP="007A743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A743D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1121" w:type="pct"/>
          <w:vAlign w:val="center"/>
        </w:tcPr>
        <w:p w14:paraId="077142E0" w14:textId="77777777" w:rsidR="007A743D" w:rsidRPr="007A743D" w:rsidRDefault="007A743D" w:rsidP="007A743D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A743D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421" w:type="pct"/>
          <w:vAlign w:val="center"/>
        </w:tcPr>
        <w:p w14:paraId="1F1F490B" w14:textId="77777777" w:rsidR="007A743D" w:rsidRPr="007A743D" w:rsidRDefault="007A743D" w:rsidP="007A743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A743D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760" w:type="pct"/>
          <w:vAlign w:val="center"/>
        </w:tcPr>
        <w:p w14:paraId="0E41F148" w14:textId="13330128" w:rsidR="007A743D" w:rsidRPr="007A743D" w:rsidRDefault="007A743D" w:rsidP="007A743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A743D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 xml:space="preserve">DPGBDAYFFO - </w:t>
          </w:r>
          <w:r w:rsidR="00A653B0" w:rsidRPr="00A653B0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27</w:t>
          </w:r>
        </w:p>
      </w:tc>
    </w:tr>
    <w:tr w:rsidR="00AE25DD" w:rsidRPr="007A743D" w14:paraId="0EDD5009" w14:textId="77777777" w:rsidTr="00847247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101" w:type="pct"/>
          <w:vMerge/>
        </w:tcPr>
        <w:p w14:paraId="211C6170" w14:textId="77777777" w:rsidR="007A743D" w:rsidRPr="007A743D" w:rsidRDefault="007A743D" w:rsidP="007A743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97" w:type="pct"/>
          <w:vAlign w:val="center"/>
        </w:tcPr>
        <w:p w14:paraId="58D2BEDB" w14:textId="77777777" w:rsidR="007A743D" w:rsidRPr="007A743D" w:rsidRDefault="007A743D" w:rsidP="007A743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A743D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1121" w:type="pct"/>
          <w:vAlign w:val="center"/>
        </w:tcPr>
        <w:p w14:paraId="27F0C81A" w14:textId="0995EC5F" w:rsidR="007A743D" w:rsidRPr="00847247" w:rsidRDefault="007A743D" w:rsidP="00847247">
          <w:pPr>
            <w:pStyle w:val="Encabezado"/>
            <w:tabs>
              <w:tab w:val="clear" w:pos="4680"/>
              <w:tab w:val="clear" w:pos="9360"/>
            </w:tabs>
            <w:spacing w:line="276" w:lineRule="auto"/>
            <w:jc w:val="both"/>
            <w:rPr>
              <w:rFonts w:ascii="Arial Narrow" w:hAnsi="Arial Narrow"/>
              <w:sz w:val="18"/>
              <w:szCs w:val="18"/>
            </w:rPr>
          </w:pPr>
          <w:r w:rsidRPr="00847247">
            <w:rPr>
              <w:rFonts w:ascii="Arial Narrow" w:hAnsi="Arial Narrow"/>
              <w:sz w:val="18"/>
              <w:szCs w:val="18"/>
            </w:rPr>
            <w:t>Acta de Entrada</w:t>
          </w:r>
          <w:r w:rsidR="00847247" w:rsidRPr="00847247">
            <w:rPr>
              <w:rFonts w:ascii="Arial Narrow" w:hAnsi="Arial Narrow"/>
              <w:sz w:val="18"/>
              <w:szCs w:val="18"/>
            </w:rPr>
            <w:t xml:space="preserve"> </w:t>
          </w:r>
          <w:r w:rsidRPr="00847247">
            <w:rPr>
              <w:rFonts w:ascii="Arial Narrow" w:hAnsi="Arial Narrow"/>
              <w:sz w:val="18"/>
              <w:szCs w:val="18"/>
            </w:rPr>
            <w:t>Almacén</w:t>
          </w:r>
          <w:r w:rsidR="00600049" w:rsidRPr="00847247">
            <w:rPr>
              <w:rFonts w:ascii="Arial Narrow" w:hAnsi="Arial Narrow"/>
              <w:sz w:val="18"/>
              <w:szCs w:val="18"/>
            </w:rPr>
            <w:t xml:space="preserve"> </w:t>
          </w:r>
          <w:r w:rsidR="00AE25DD" w:rsidRPr="00847247">
            <w:rPr>
              <w:rFonts w:ascii="Arial Narrow" w:hAnsi="Arial Narrow"/>
              <w:sz w:val="18"/>
              <w:szCs w:val="18"/>
            </w:rPr>
            <w:t>C. I.</w:t>
          </w:r>
        </w:p>
      </w:tc>
      <w:tc>
        <w:tcPr>
          <w:tcW w:w="421" w:type="pct"/>
          <w:vAlign w:val="center"/>
        </w:tcPr>
        <w:p w14:paraId="5B39608A" w14:textId="77777777" w:rsidR="007A743D" w:rsidRPr="007A743D" w:rsidRDefault="007A743D" w:rsidP="007A743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A743D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760" w:type="pct"/>
          <w:vAlign w:val="center"/>
        </w:tcPr>
        <w:p w14:paraId="433978D5" w14:textId="4799C1A2" w:rsidR="007A743D" w:rsidRPr="007A743D" w:rsidRDefault="00600049" w:rsidP="007A743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847247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</w:t>
          </w:r>
          <w:r w:rsidR="007A743D" w:rsidRPr="007A743D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.0</w:t>
          </w:r>
        </w:p>
      </w:tc>
    </w:tr>
    <w:tr w:rsidR="00AE25DD" w:rsidRPr="007A743D" w14:paraId="6B028787" w14:textId="77777777" w:rsidTr="00847247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101" w:type="pct"/>
          <w:vMerge/>
        </w:tcPr>
        <w:p w14:paraId="5B5415C7" w14:textId="77777777" w:rsidR="007A743D" w:rsidRPr="007A743D" w:rsidRDefault="007A743D" w:rsidP="007A743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97" w:type="pct"/>
          <w:vAlign w:val="center"/>
        </w:tcPr>
        <w:p w14:paraId="43D44916" w14:textId="77777777" w:rsidR="007A743D" w:rsidRPr="007A743D" w:rsidRDefault="007A743D" w:rsidP="007A743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A743D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1121" w:type="pct"/>
          <w:vAlign w:val="center"/>
        </w:tcPr>
        <w:p w14:paraId="4204AA02" w14:textId="39F33583" w:rsidR="007A743D" w:rsidRPr="007A743D" w:rsidRDefault="00600049" w:rsidP="007A743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847247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06</w:t>
          </w:r>
          <w:r w:rsidR="007A743D" w:rsidRPr="007A743D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</w:t>
          </w:r>
          <w:r w:rsidRPr="00847247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08</w:t>
          </w:r>
          <w:r w:rsidR="007A743D" w:rsidRPr="007A743D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/202</w:t>
          </w:r>
          <w:r w:rsidRPr="00847247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5</w:t>
          </w:r>
        </w:p>
      </w:tc>
      <w:tc>
        <w:tcPr>
          <w:tcW w:w="421" w:type="pct"/>
          <w:vAlign w:val="center"/>
        </w:tcPr>
        <w:p w14:paraId="47FAE079" w14:textId="77777777" w:rsidR="007A743D" w:rsidRPr="007A743D" w:rsidRDefault="007A743D" w:rsidP="007A743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A743D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760" w:type="pct"/>
          <w:vAlign w:val="center"/>
        </w:tcPr>
        <w:p w14:paraId="7E826250" w14:textId="77777777" w:rsidR="007A743D" w:rsidRPr="007A743D" w:rsidRDefault="007A743D" w:rsidP="007A743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sz w:val="18"/>
              <w:szCs w:val="18"/>
              <w:lang w:val="es-ES_tradnl" w:eastAsia="es-ES"/>
            </w:rPr>
          </w:pPr>
          <w:r w:rsidRPr="007A743D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Página </w:t>
          </w:r>
          <w:r w:rsidRPr="007A743D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7A743D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7A743D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7A743D">
            <w:rPr>
              <w:rFonts w:ascii="Arial Narrow" w:eastAsia="Times New Roman" w:hAnsi="Arial Narrow" w:cs="Arial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7A743D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7A743D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 de </w:t>
          </w:r>
          <w:r w:rsidRPr="007A743D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7A743D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7A743D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7A743D">
            <w:rPr>
              <w:rFonts w:ascii="Arial Narrow" w:eastAsia="Times New Roman" w:hAnsi="Arial Narrow" w:cs="Arial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7A743D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17C6116E" w14:textId="77777777" w:rsidR="007A743D" w:rsidRDefault="007A74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5ABC"/>
    <w:rsid w:val="00034616"/>
    <w:rsid w:val="0006063C"/>
    <w:rsid w:val="00124A03"/>
    <w:rsid w:val="0015074B"/>
    <w:rsid w:val="0029639D"/>
    <w:rsid w:val="00326F90"/>
    <w:rsid w:val="003C2D2B"/>
    <w:rsid w:val="003D5EE2"/>
    <w:rsid w:val="00600049"/>
    <w:rsid w:val="006047B1"/>
    <w:rsid w:val="00626FAF"/>
    <w:rsid w:val="006646E2"/>
    <w:rsid w:val="007A743D"/>
    <w:rsid w:val="007F0406"/>
    <w:rsid w:val="00807F21"/>
    <w:rsid w:val="0081183D"/>
    <w:rsid w:val="00847247"/>
    <w:rsid w:val="00871DCF"/>
    <w:rsid w:val="00887CA2"/>
    <w:rsid w:val="0089159F"/>
    <w:rsid w:val="009D6B80"/>
    <w:rsid w:val="009F2F87"/>
    <w:rsid w:val="00A57163"/>
    <w:rsid w:val="00A57FB9"/>
    <w:rsid w:val="00A653B0"/>
    <w:rsid w:val="00AA1D8D"/>
    <w:rsid w:val="00AB468C"/>
    <w:rsid w:val="00AE25DD"/>
    <w:rsid w:val="00AE3196"/>
    <w:rsid w:val="00B47730"/>
    <w:rsid w:val="00CB0664"/>
    <w:rsid w:val="00D806A9"/>
    <w:rsid w:val="00DA6F11"/>
    <w:rsid w:val="00F75CA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86E3F51"/>
  <w14:defaultImageDpi w14:val="300"/>
  <w15:docId w15:val="{C1446531-83FB-4CFD-B894-5EC45B572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Ervyn Felipe</cp:lastModifiedBy>
  <cp:revision>3</cp:revision>
  <dcterms:created xsi:type="dcterms:W3CDTF">2025-08-06T23:11:00Z</dcterms:created>
  <dcterms:modified xsi:type="dcterms:W3CDTF">2025-08-06T23:17:00Z</dcterms:modified>
  <cp:category/>
</cp:coreProperties>
</file>